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5074354" name="ea0788b0-1d1f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447968" name="ea0788b0-1d1f-11f1-a92b-93134fd460b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977201" name="09200b5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512890" name="09200b50-1d20-11f1-a92b-93134fd460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0122919" name="f804d02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65082" name="f804d020-1d20-11f1-a92b-93134fd460b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6560166" name="75bad1e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668822" name="75bad1e0-1d21-11f1-a92b-93134fd460b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9656029" name="d7b4c27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842186" name="d7b4c270-1d21-11f1-a92b-93134fd460b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416473" name="e38f02d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988024" name="e38f02d0-1d22-11f1-a92b-93134fd460b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2613595" name="d3f18e0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971658" name="d3f18e00-1d23-11f1-a92b-93134fd460b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162794" name="4cf8fbd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974141" name="4cf8fbd0-1d24-11f1-a92b-93134fd460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3544584" name="65abebb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181853" name="65abebb0-1d24-11f1-a92b-93134fd460b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3402859" name="9031b18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264598" name="9031b180-1d24-11f1-a92b-93134fd460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389850" name="05ce7d1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03925" name="05ce7d10-1d25-11f1-a92b-93134fd460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Alle 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4249184" name="727fb1d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102952" name="727fb1d0-1d26-11f1-a92b-93134fd460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9981349" name="10ba977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34173" name="10ba9770-1d27-11f1-a92b-93134fd460b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4161189" name="21734ad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496770" name="21734ad0-1d27-11f1-a92b-93134fd460b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2699541" name="3c8173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994889" name="3c817350-1d28-11f1-a92b-93134fd460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5972911" name="dae1e2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284348" name="dae1e250-1d28-11f1-a92b-93134fd460b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6218295" name="69fcb5f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108345" name="69fcb5f0-1d29-11f1-a92b-93134fd460b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7821099" name="79e10ce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759272" name="79e10ce0-1d2a-11f1-a92b-93134fd460b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0602929" name="b55fc36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214180" name="b55fc360-1d2a-11f1-a92b-93134fd460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Nelkenstrasse 10, 9220 Bischofszell</w:t>
          </w:r>
        </w:p>
        <w:p>
          <w:pPr>
            <w:spacing w:before="0" w:after="0"/>
          </w:pPr>
          <w:r>
            <w:t>772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